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AD20C5" w:rsidRDefault="00000000">
      <w:pPr>
        <w:pStyle w:val="Heading1"/>
      </w:pPr>
      <w:r>
        <w:t>Daily Standup Meeting Minutes</w:t>
      </w:r>
    </w:p>
    <w:p w14:paraId="00000002" w14:textId="77777777" w:rsidR="00AD20C5" w:rsidRDefault="00000000">
      <w:r>
        <w:t xml:space="preserve">Project: Loan Validation Project </w:t>
      </w:r>
    </w:p>
    <w:p w14:paraId="00000003" w14:textId="77777777" w:rsidR="00AD20C5" w:rsidRDefault="00000000">
      <w:r>
        <w:t>Date: 09/26/2025</w:t>
      </w:r>
    </w:p>
    <w:p w14:paraId="00000004" w14:textId="77777777" w:rsidR="00AD20C5" w:rsidRDefault="00000000">
      <w:r>
        <w:t>Sprint: 2 — Daily Standup 10</w:t>
      </w:r>
    </w:p>
    <w:p w14:paraId="00000005" w14:textId="77777777" w:rsidR="00AD20C5" w:rsidRDefault="00000000">
      <w:r>
        <w:t>Duration: 1 hour</w:t>
      </w:r>
    </w:p>
    <w:p w14:paraId="00000006" w14:textId="77777777" w:rsidR="00AD20C5" w:rsidRDefault="00000000">
      <w:r>
        <w:t>Attendees: Ernesto, Carlos, Luis, Chris, Miguel</w:t>
      </w:r>
    </w:p>
    <w:p w14:paraId="00000007" w14:textId="77777777" w:rsidR="00AD20C5" w:rsidRDefault="00000000">
      <w:pPr>
        <w:pStyle w:val="Heading2"/>
      </w:pPr>
      <w:r>
        <w:t>Agenda</w:t>
      </w:r>
    </w:p>
    <w:p w14:paraId="00000008" w14:textId="77777777" w:rsidR="00AD20C5" w:rsidRDefault="00000000">
      <w:r>
        <w:t>- Track progress on MVP Phase 1 components (Library Ingestion, Log Analyzer, Auto-patch flow)</w:t>
      </w:r>
    </w:p>
    <w:p w14:paraId="00000009" w14:textId="77777777" w:rsidR="00AD20C5" w:rsidRDefault="00000000">
      <w:r>
        <w:t>- Identify blockers and dependencies</w:t>
      </w:r>
    </w:p>
    <w:p w14:paraId="0000000A" w14:textId="77777777" w:rsidR="00AD20C5" w:rsidRDefault="00000000">
      <w:r>
        <w:t>- Align tasks for sprint progress and upcoming demos</w:t>
      </w:r>
    </w:p>
    <w:p w14:paraId="0000000B" w14:textId="77777777" w:rsidR="00AD20C5" w:rsidRDefault="00000000">
      <w:pPr>
        <w:pStyle w:val="Heading2"/>
      </w:pPr>
      <w:r>
        <w:t>Team Member Updates</w:t>
      </w:r>
    </w:p>
    <w:p w14:paraId="0000000C" w14:textId="77777777" w:rsidR="00AD20C5" w:rsidRDefault="00000000">
      <w:pPr>
        <w:pStyle w:val="Heading3"/>
      </w:pPr>
      <w:r>
        <w:t>Luis</w:t>
      </w:r>
    </w:p>
    <w:p w14:paraId="0000000D" w14:textId="77777777" w:rsidR="00AD20C5" w:rsidRDefault="00000000">
      <w:r>
        <w:t>- Completed first ingestion pipeline prototype (headers + linker).</w:t>
      </w:r>
    </w:p>
    <w:p w14:paraId="0000000E" w14:textId="77777777" w:rsidR="00AD20C5" w:rsidRDefault="00000000">
      <w:pPr>
        <w:pStyle w:val="Heading3"/>
      </w:pPr>
      <w:r>
        <w:t>Carlos</w:t>
      </w:r>
    </w:p>
    <w:p w14:paraId="0000000F" w14:textId="77777777" w:rsidR="00AD20C5" w:rsidRDefault="00000000">
      <w:r>
        <w:t>- Extended log analyzer to suggest likely fixes for missing includes.</w:t>
      </w:r>
    </w:p>
    <w:p w14:paraId="00000010" w14:textId="77777777" w:rsidR="00AD20C5" w:rsidRDefault="00000000">
      <w:pPr>
        <w:pStyle w:val="Heading3"/>
      </w:pPr>
      <w:r>
        <w:t>Ernesto</w:t>
      </w:r>
    </w:p>
    <w:p w14:paraId="00000011" w14:textId="77777777" w:rsidR="00AD20C5" w:rsidRDefault="00000000">
      <w:r>
        <w:t>- Tested ingestion outputs against vendor docs; accuracy ~80%.</w:t>
      </w:r>
    </w:p>
    <w:p w14:paraId="00000012" w14:textId="77777777" w:rsidR="00AD20C5" w:rsidRDefault="00000000">
      <w:pPr>
        <w:pStyle w:val="Heading3"/>
      </w:pPr>
      <w:r>
        <w:t>Chris</w:t>
      </w:r>
    </w:p>
    <w:p w14:paraId="00000013" w14:textId="77777777" w:rsidR="00AD20C5" w:rsidRDefault="00000000">
      <w:r>
        <w:t>- Began drafting API design for code suggestion module.</w:t>
      </w:r>
    </w:p>
    <w:p w14:paraId="00000014" w14:textId="77777777" w:rsidR="00AD20C5" w:rsidRDefault="00000000">
      <w:pPr>
        <w:pStyle w:val="Heading3"/>
      </w:pPr>
      <w:r>
        <w:t>Miguel</w:t>
      </w:r>
    </w:p>
    <w:p w14:paraId="00000015" w14:textId="77777777" w:rsidR="00AD20C5" w:rsidRDefault="00000000">
      <w:r>
        <w:t>- Indexed vendor doc PDFs into draft knowledge base.</w:t>
      </w:r>
    </w:p>
    <w:p w14:paraId="00000016" w14:textId="77777777" w:rsidR="00AD20C5" w:rsidRDefault="00000000">
      <w:pPr>
        <w:pStyle w:val="Heading2"/>
      </w:pPr>
      <w:r>
        <w:t>Blockers</w:t>
      </w:r>
    </w:p>
    <w:p w14:paraId="00000017" w14:textId="77777777" w:rsidR="00AD20C5" w:rsidRDefault="00000000">
      <w:r>
        <w:t>- Need additional test logs from actual boards (still missing).</w:t>
      </w:r>
    </w:p>
    <w:p w14:paraId="00000018" w14:textId="77777777" w:rsidR="00AD20C5" w:rsidRDefault="00000000">
      <w:pPr>
        <w:pStyle w:val="Heading2"/>
      </w:pPr>
      <w:r>
        <w:t>Next Steps</w:t>
      </w:r>
    </w:p>
    <w:p w14:paraId="00000019" w14:textId="77777777" w:rsidR="00AD20C5" w:rsidRDefault="00000000">
      <w:r>
        <w:t>- Prepare demo of ingestion + log analyzer prototypes for Sprint 2 review.</w:t>
      </w:r>
    </w:p>
    <w:sectPr w:rsidR="00AD20C5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E2EDF"/>
    <w:multiLevelType w:val="multilevel"/>
    <w:tmpl w:val="9CF6F242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5759671">
    <w:abstractNumId w:val="0"/>
  </w:num>
  <w:num w:numId="2" w16cid:durableId="8568494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2029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52033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4397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784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0C5"/>
    <w:rsid w:val="00755087"/>
    <w:rsid w:val="00AD20C5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2"/>
        <w:szCs w:val="22"/>
        <w:lang w:val="e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="Calibri" w:eastAsia="Calibri" w:hAnsi="Calibri" w:cs="Calibri"/>
      <w:b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="Calibri" w:eastAsia="Calibri" w:hAnsi="Calibri" w:cs="Calibri"/>
      <w:b/>
      <w:i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="Calibri" w:eastAsia="Calibri" w:hAnsi="Calibri" w:cs="Calibri"/>
      <w:i/>
      <w:color w:val="243F6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libri" w:eastAsia="Calibri" w:hAnsi="Calibri" w:cs="Calibri"/>
      <w:i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KsHuQSt8/NjqAnUo+cdyv1SiA==">CgMxLjA4AHIhMV91MFdtcEtjSl94ZjNWdkRNT3RWZ29SWUotRU9kajRz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751</Characters>
  <Application>Microsoft Office Word</Application>
  <DocSecurity>0</DocSecurity>
  <Lines>26</Lines>
  <Paragraphs>25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Christoph McPhee</cp:lastModifiedBy>
  <cp:revision>2</cp:revision>
  <dcterms:created xsi:type="dcterms:W3CDTF">2025-12-15T02:54:00Z</dcterms:created>
  <dcterms:modified xsi:type="dcterms:W3CDTF">2025-12-15T02:54:00Z</dcterms:modified>
</cp:coreProperties>
</file>